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9322937" name="e0418800-8e34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5705694" name="e0418800-8e34-11f0-8bfa-8be5e3f0420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4712472" name="e81a32c0-8e34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0086241" name="e81a32c0-8e34-11f0-8bfa-8be5e3f0420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8123834" name="257faaa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80905" name="257faaa0-8e35-11f0-8bfa-8be5e3f0420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8417032" name="28a8d71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8797747" name="28a8d710-8e35-11f0-8bfa-8be5e3f0420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OG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6030159" name="f92e572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3718441" name="f92e5720-8e35-11f0-8bfa-8be5e3f0420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2928128" name="0fe1cd80-8e36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714255" name="0fe1cd80-8e36-11f0-8bfa-8be5e3f0420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hinter 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Kamin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710815" name="388edbb0-8e36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9092980" name="388edbb0-8e36-11f0-8bfa-8be5e3f0420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0275904" name="405a6710-8e36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1730880" name="405a6710-8e36-11f0-8bfa-8be5e3f0420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Schlake Schüttung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248966" name="33b79f30-8e38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2501352" name="33b79f30-8e38-11f0-8bfa-8be5e3f0420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1938555" name="3af6a200-8e38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6828916" name="3af6a200-8e38-11f0-8bfa-8be5e3f0420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095460" name="4f2f5460-8e38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8275853" name="4f2f5460-8e38-11f0-8bfa-8be5e3f0420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5132482" name="5768e3d0-8e38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2733820" name="5768e3d0-8e38-11f0-8bfa-8be5e3f0420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Kachelofen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Kachelofen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3095634" name="57d130a0-8e3a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3101607" name="57d130a0-8e3a-11f0-8bfa-8be5e3f0420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1064578" name="5bda35c0-8e3a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2390177" name="5bda35c0-8e3a-11f0-8bfa-8be5e3f0420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6108784" name="47b58b2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1140763" name="47b58b20-8e3b-11f0-8bfa-8be5e3f0420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5816996" name="4d2f374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6331421" name="4d2f3740-8e3b-11f0-8bfa-8be5e3f0420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8828698" name="7b262f0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2872827" name="7b262f00-8e3b-11f0-8bfa-8be5e3f0420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88978" name="7e8140e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974205" name="7e8140e0-8e3b-11f0-8bfa-8be5e3f0420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doppelt beplankt </w:t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1731001" name="985059b0-8e3c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4060848" name="985059b0-8e3c-11f0-8bfa-8be5e3f0420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9520218" name="9e0735e0-8e3c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8595729" name="9e0735e0-8e3c-11f0-8bfa-8be5e3f0420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Erlihalde 5, 5106 Veltheim</w:t>
          </w:r>
        </w:p>
        <w:p>
          <w:pPr>
            <w:spacing w:before="0" w:after="0"/>
          </w:pPr>
          <w:r>
            <w:t>480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